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/>
    <w:p/>
    <w:p/>
    <w:p/>
    <w:p/>
    <w:p/>
    <w:p>
      <w:pPr>
        <w:spacing w:after="160"/>
        <w:jc w:val="center"/>
      </w:pPr>
      <w:r>
        <w:rPr>
          <w:b/>
          <w:sz w:val="56"/>
        </w:rPr>
        <w:t>AI工作汇报提示词模板合集</w:t>
      </w:r>
    </w:p>
    <w:p>
      <w:pPr>
        <w:spacing w:after="0"/>
        <w:jc w:val="center"/>
      </w:pPr>
      <w:r>
        <w:rPr>
          <w:color w:val="666666"/>
          <w:sz w:val="28"/>
        </w:rPr>
        <w:t>适用各类AI工具：ChatGPT / DeepSeek / 文心一言</w:t>
      </w:r>
    </w:p>
    <w:p>
      <w:r>
        <w:br w:type="page"/>
      </w:r>
    </w:p>
    <w:p>
      <w:pPr>
        <w:spacing w:after="240"/>
      </w:pPr>
      <w:r>
        <w:rPr>
          <w:b/>
          <w:sz w:val="32"/>
        </w:rPr>
        <w:t>一、写工作总结的提示词</w:t>
      </w:r>
    </w:p>
    <w:p>
      <w:pPr>
        <w:spacing w:after="80"/>
      </w:pPr>
      <w:r>
        <w:rPr>
          <w:b/>
          <w:sz w:val="24"/>
        </w:rPr>
        <w:t>【生产管理岗】</w:t>
      </w:r>
    </w:p>
    <w:p>
      <w:pPr>
        <w:spacing w:after="160"/>
      </w:pPr>
      <w:r>
        <w:rPr>
          <w:sz w:val="22"/>
        </w:rPr>
        <w:t>提示词："我是一名[石油石化/化工]企业的生产管理人员，请帮我写一份2026年半年工作总结。我的主要工作包括：装置运行管理、生产计划执行、安全环保管理。请按以下格式输出：1.主要指标完成情况（原油加工量XX万吨、装置运行平稳率XX%等）2.重点工作完成情况（列出2-3项重点工作的完成情况和成效）3.存在问题和不足（分析1-2个问题）4.下半年工作计划（列出3-5项具体计划）要求数据详实、语言专业、符合国企行文风格。"</w:t>
      </w:r>
    </w:p>
    <w:p>
      <w:pPr>
        <w:spacing w:after="80"/>
      </w:pPr>
      <w:r>
        <w:rPr>
          <w:b/>
          <w:sz w:val="24"/>
        </w:rPr>
        <w:t>【技术工程师岗】</w:t>
      </w:r>
    </w:p>
    <w:p>
      <w:pPr>
        <w:spacing w:after="160"/>
      </w:pPr>
      <w:r>
        <w:rPr>
          <w:sz w:val="22"/>
        </w:rPr>
        <w:t>提示词："我是一名化工企业的技术工程师，请帮我写一份年度述职报告。今年我主要参与了[XX改造项目]、[XX工艺优化]、[XX技术攻关]三项重点工作。我有[X]年工作经验，今年取得[XX]成果。要求：按述职报告格式，包括岗位履职、重点工作、技术创新、自我评价和明年计划，语言正式、用数据说话。"</w:t>
      </w:r>
    </w:p>
    <w:p>
      <w:pPr>
        <w:spacing w:after="80"/>
      </w:pPr>
      <w:r>
        <w:rPr>
          <w:b/>
          <w:sz w:val="24"/>
        </w:rPr>
        <w:t>【安全管理员岗】</w:t>
      </w:r>
    </w:p>
    <w:p>
      <w:pPr>
        <w:spacing w:after="160"/>
      </w:pPr>
      <w:r>
        <w:rPr>
          <w:sz w:val="22"/>
        </w:rPr>
        <w:t>提示词："我是一名化工厂的安全管理员，请帮我写上半年安全工作总结。内容包括：安全指标完成情况（安全生产XX天、隐患整改率XX%）、重点安全工作（安全培训、应急演练、隐患排查、特殊作业管理）、存在问题及改进措施、下半年工作计划。请用正式的公文体语言。"</w:t>
      </w:r>
    </w:p>
    <w:p>
      <w:pPr>
        <w:spacing w:after="80"/>
      </w:pPr>
      <w:r>
        <w:rPr>
          <w:b/>
          <w:sz w:val="24"/>
        </w:rPr>
        <w:t>【设备管理岗】</w:t>
      </w:r>
    </w:p>
    <w:p>
      <w:pPr>
        <w:spacing w:after="240"/>
      </w:pPr>
      <w:r>
        <w:rPr>
          <w:sz w:val="22"/>
        </w:rPr>
        <w:t>提示词："请帮我写一份设备管理年度工作总结。工作内容包括：设备预防性维护、大修项目管理、备件管理、设备完好率统计。要求：数据详实，列出具体的设备完好率、故障率等指标，按季度分析设备运行情况，提出改进建议。"</w:t>
      </w:r>
    </w:p>
    <w:p>
      <w:pPr>
        <w:spacing w:after="160"/>
      </w:pPr>
      <w:r>
        <w:rPr>
          <w:b/>
          <w:sz w:val="32"/>
        </w:rPr>
        <w:t>二、写会议纪要的提示词</w:t>
      </w:r>
    </w:p>
    <w:p>
      <w:pPr>
        <w:spacing w:after="240"/>
      </w:pPr>
      <w:r>
        <w:rPr>
          <w:sz w:val="22"/>
        </w:rPr>
        <w:t>提示词："请根据以下会议内容整理成正式会议纪要：[粘贴你的会议记录]。要求格式规范：包括会议名称、时间、地点、主持人、参会人员、会议内容（分议题记录讨论意见和决议）、会议决定事项表格（含责任人、完成时限）。"</w:t>
      </w:r>
    </w:p>
    <w:p>
      <w:pPr>
        <w:spacing w:after="160"/>
      </w:pPr>
      <w:r>
        <w:rPr>
          <w:b/>
          <w:sz w:val="32"/>
        </w:rPr>
        <w:t>三、写项目报告的提示词</w:t>
      </w:r>
    </w:p>
    <w:p>
      <w:pPr>
        <w:spacing w:after="240"/>
      </w:pPr>
      <w:r>
        <w:rPr>
          <w:sz w:val="22"/>
        </w:rPr>
        <w:t>提示词："请帮我写一份[项目名称]的完工总结报告。项目基本情况：[描述]。内容包括：项目背景与目标、实施过程、项目成果（量化）、投资控制情况、经验教训。要求语言专业、逻辑清晰、用数据说话。"</w:t>
      </w:r>
    </w:p>
    <w:p>
      <w:pPr>
        <w:spacing w:after="160"/>
      </w:pPr>
      <w:r>
        <w:rPr>
          <w:b/>
          <w:sz w:val="32"/>
        </w:rPr>
        <w:t>四、写工作汇报PPT大纲的提示词</w:t>
      </w:r>
    </w:p>
    <w:p>
      <w:r>
        <w:rPr>
          <w:sz w:val="22"/>
        </w:rPr>
        <w:t>提示词："请帮我设计一份半年工作汇报PPT的大纲。我的岗位是[XX]，主要工作内容：[简述]。要求10页以内，包含：封面、工作概况、重点成果（数据展示）、存在问题、下半年计划、结束页。每页给出标题和要点，适合向领导汇报。"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