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spacing w:after="160"/>
        <w:jc w:val="center"/>
      </w:pPr>
      <w:r>
        <w:rPr>
          <w:b/>
          <w:sz w:val="56"/>
        </w:rPr>
        <w:t>会议纪要模板</w:t>
      </w:r>
    </w:p>
    <w:p>
      <w:pPr>
        <w:spacing w:after="0"/>
        <w:jc w:val="center"/>
      </w:pPr>
      <w:r>
        <w:rPr>
          <w:color w:val="666666"/>
          <w:sz w:val="28"/>
        </w:rPr>
        <w:t>适用场景：生产调度会 / 项目例会 / 安全专题会</w:t>
      </w:r>
    </w:p>
    <w:p>
      <w:r>
        <w:br w:type="page"/>
      </w:r>
    </w:p>
    <w:p>
      <w:pPr>
        <w:spacing w:after="400"/>
        <w:jc w:val="center"/>
      </w:pPr>
      <w:r>
        <w:rPr>
          <w:b/>
          <w:sz w:val="36"/>
        </w:rPr>
        <w:t>会议纪要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会议名称</w:t>
            </w:r>
          </w:p>
        </w:tc>
        <w:tc>
          <w:tcPr>
            <w:tcW w:type="dxa" w:w="4320"/>
          </w:tcPr>
          <w:p>
            <w:r>
              <w:t>____________________</w:t>
            </w:r>
          </w:p>
        </w:tc>
      </w:tr>
      <w:tr>
        <w:tc>
          <w:tcPr>
            <w:tcW w:type="dxa" w:w="4320"/>
          </w:tcPr>
          <w:p>
            <w:r>
              <w:t>会议时间</w:t>
            </w:r>
          </w:p>
        </w:tc>
        <w:tc>
          <w:tcPr>
            <w:tcW w:type="dxa" w:w="4320"/>
          </w:tcPr>
          <w:p>
            <w:r>
              <w:t>____年__月__日 __:__</w:t>
            </w:r>
          </w:p>
        </w:tc>
      </w:tr>
      <w:tr>
        <w:tc>
          <w:tcPr>
            <w:tcW w:type="dxa" w:w="4320"/>
          </w:tcPr>
          <w:p>
            <w:r>
              <w:t>会议地点</w:t>
            </w:r>
          </w:p>
        </w:tc>
        <w:tc>
          <w:tcPr>
            <w:tcW w:type="dxa" w:w="4320"/>
          </w:tcPr>
          <w:p>
            <w:r>
              <w:t>____________________</w:t>
            </w:r>
          </w:p>
        </w:tc>
      </w:tr>
      <w:tr>
        <w:tc>
          <w:tcPr>
            <w:tcW w:type="dxa" w:w="4320"/>
          </w:tcPr>
          <w:p>
            <w:r>
              <w:t>主持人</w:t>
            </w:r>
          </w:p>
        </w:tc>
        <w:tc>
          <w:tcPr>
            <w:tcW w:type="dxa" w:w="4320"/>
          </w:tcPr>
          <w:p>
            <w:r>
              <w:t>____________________</w:t>
            </w:r>
          </w:p>
        </w:tc>
      </w:tr>
      <w:tr>
        <w:tc>
          <w:tcPr>
            <w:tcW w:type="dxa" w:w="4320"/>
          </w:tcPr>
          <w:p>
            <w:r>
              <w:t>参会人员</w:t>
            </w:r>
          </w:p>
        </w:tc>
        <w:tc>
          <w:tcPr>
            <w:tcW w:type="dxa" w:w="4320"/>
          </w:tcPr>
          <w:p>
            <w:r>
              <w:t>____________________</w:t>
            </w:r>
          </w:p>
        </w:tc>
      </w:tr>
    </w:tbl>
    <w:p/>
    <w:p>
      <w:pPr>
        <w:spacing w:after="160"/>
      </w:pPr>
      <w:r>
        <w:rPr>
          <w:b/>
          <w:sz w:val="28"/>
        </w:rPr>
        <w:t>会议内容：</w:t>
      </w:r>
    </w:p>
    <w:p>
      <w:pPr>
        <w:spacing w:after="80"/>
      </w:pPr>
      <w:r>
        <w:rPr>
          <w:b/>
          <w:sz w:val="24"/>
        </w:rPr>
        <w:t>一、[议题一]</w:t>
      </w:r>
    </w:p>
    <w:p>
      <w:r>
        <w:rPr>
          <w:sz w:val="22"/>
        </w:rPr>
        <w:t>1. [汇报内容摘要]</w:t>
      </w:r>
    </w:p>
    <w:p>
      <w:r>
        <w:rPr>
          <w:sz w:val="22"/>
        </w:rPr>
        <w:t>2. [讨论意见]</w:t>
      </w:r>
    </w:p>
    <w:p>
      <w:pPr>
        <w:spacing w:after="160"/>
      </w:pPr>
      <w:r>
        <w:rPr>
          <w:sz w:val="22"/>
        </w:rPr>
        <w:t>3. [会议决定/决议]</w:t>
      </w:r>
    </w:p>
    <w:p>
      <w:pPr>
        <w:spacing w:after="80"/>
      </w:pPr>
      <w:r>
        <w:rPr>
          <w:b/>
          <w:sz w:val="24"/>
        </w:rPr>
        <w:t>二、[议题二]</w:t>
      </w:r>
    </w:p>
    <w:p>
      <w:r>
        <w:rPr>
          <w:sz w:val="22"/>
        </w:rPr>
        <w:t>1. [汇报内容摘要]</w:t>
      </w:r>
    </w:p>
    <w:p>
      <w:r>
        <w:rPr>
          <w:sz w:val="22"/>
        </w:rPr>
        <w:t>2. [讨论意见]</w:t>
      </w:r>
    </w:p>
    <w:p>
      <w:pPr>
        <w:spacing w:after="240"/>
      </w:pPr>
      <w:r>
        <w:rPr>
          <w:sz w:val="22"/>
        </w:rPr>
        <w:t>3. [会议决定/决议]</w:t>
      </w:r>
    </w:p>
    <w:p>
      <w:pPr>
        <w:spacing w:after="160"/>
      </w:pPr>
      <w:r>
        <w:rPr>
          <w:b/>
          <w:sz w:val="28"/>
        </w:rPr>
        <w:t>会议决定事项：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序号</w:t>
            </w:r>
          </w:p>
        </w:tc>
        <w:tc>
          <w:tcPr>
            <w:tcW w:type="dxa" w:w="2160"/>
          </w:tcPr>
          <w:p>
            <w:r>
              <w:t>决定事项</w:t>
            </w:r>
          </w:p>
        </w:tc>
        <w:tc>
          <w:tcPr>
            <w:tcW w:type="dxa" w:w="2160"/>
          </w:tcPr>
          <w:p>
            <w:r>
              <w:t>责任人</w:t>
            </w:r>
          </w:p>
        </w:tc>
        <w:tc>
          <w:tcPr>
            <w:tcW w:type="dxa" w:w="2160"/>
          </w:tcPr>
          <w:p>
            <w:r>
              <w:t>完成时限</w:t>
            </w:r>
          </w:p>
        </w:tc>
      </w:tr>
      <w:tr>
        <w:tc>
          <w:tcPr>
            <w:tcW w:type="dxa" w:w="2160"/>
          </w:tcPr>
          <w:p>
            <w:r>
              <w:t>1</w:t>
            </w:r>
          </w:p>
        </w:tc>
        <w:tc>
          <w:tcPr>
            <w:tcW w:type="dxa" w:w="2160"/>
          </w:tcPr>
          <w:p>
            <w:r>
              <w:t>[决定事项一]</w:t>
            </w:r>
          </w:p>
        </w:tc>
        <w:tc>
          <w:tcPr>
            <w:tcW w:type="dxa" w:w="2160"/>
          </w:tcPr>
          <w:p>
            <w:r>
              <w:t>[责任人]</w:t>
            </w:r>
          </w:p>
        </w:tc>
        <w:tc>
          <w:tcPr>
            <w:tcW w:type="dxa" w:w="2160"/>
          </w:tcPr>
          <w:p>
            <w:r>
              <w:t>[完成时限]</w:t>
            </w:r>
          </w:p>
        </w:tc>
      </w:tr>
      <w:tr>
        <w:tc>
          <w:tcPr>
            <w:tcW w:type="dxa" w:w="2160"/>
          </w:tcPr>
          <w:p>
            <w:r>
              <w:t>2</w:t>
            </w:r>
          </w:p>
        </w:tc>
        <w:tc>
          <w:tcPr>
            <w:tcW w:type="dxa" w:w="2160"/>
          </w:tcPr>
          <w:p>
            <w:r>
              <w:t>[决定事项二]</w:t>
            </w:r>
          </w:p>
        </w:tc>
        <w:tc>
          <w:tcPr>
            <w:tcW w:type="dxa" w:w="2160"/>
          </w:tcPr>
          <w:p>
            <w:r>
              <w:t>[责任人]</w:t>
            </w:r>
          </w:p>
        </w:tc>
        <w:tc>
          <w:tcPr>
            <w:tcW w:type="dxa" w:w="2160"/>
          </w:tcPr>
          <w:p>
            <w:r>
              <w:t>[完成时限]</w:t>
            </w:r>
          </w:p>
        </w:tc>
      </w:tr>
      <w:tr>
        <w:tc>
          <w:tcPr>
            <w:tcW w:type="dxa" w:w="2160"/>
          </w:tcPr>
          <w:p>
            <w:r>
              <w:t>3</w:t>
            </w:r>
          </w:p>
        </w:tc>
        <w:tc>
          <w:tcPr>
            <w:tcW w:type="dxa" w:w="2160"/>
          </w:tcPr>
          <w:p>
            <w:r>
              <w:t>[决定事项三]</w:t>
            </w:r>
          </w:p>
        </w:tc>
        <w:tc>
          <w:tcPr>
            <w:tcW w:type="dxa" w:w="2160"/>
          </w:tcPr>
          <w:p>
            <w:r>
              <w:t>[责任人]</w:t>
            </w:r>
          </w:p>
        </w:tc>
        <w:tc>
          <w:tcPr>
            <w:tcW w:type="dxa" w:w="2160"/>
          </w:tcPr>
          <w:p>
            <w:r>
              <w:t>[完成时限]</w:t>
            </w:r>
          </w:p>
        </w:tc>
      </w:tr>
    </w:tbl>
    <w:p/>
    <w:p>
      <w:r>
        <w:rPr>
          <w:sz w:val="22"/>
        </w:rPr>
        <w:t>记录人：________________</w:t>
      </w:r>
    </w:p>
    <w:p>
      <w:r>
        <w:rPr>
          <w:sz w:val="22"/>
        </w:rPr>
        <w:t>审核人：________________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