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after="160"/>
        <w:jc w:val="center"/>
      </w:pPr>
      <w:r>
        <w:rPr>
          <w:b/>
          <w:sz w:val="56"/>
        </w:rPr>
        <w:t>项目总结报告模板</w:t>
      </w:r>
    </w:p>
    <w:p>
      <w:pPr>
        <w:spacing w:after="0"/>
        <w:jc w:val="center"/>
      </w:pPr>
      <w:r>
        <w:rPr>
          <w:color w:val="666666"/>
          <w:sz w:val="28"/>
        </w:rPr>
        <w:t>适用岗位：工程项目 / 技改项目 / 检修项目</w:t>
      </w:r>
    </w:p>
    <w:p>
      <w:r>
        <w:br w:type="page"/>
      </w:r>
    </w:p>
    <w:p>
      <w:pPr>
        <w:spacing w:after="400"/>
        <w:jc w:val="center"/>
      </w:pPr>
      <w:r>
        <w:rPr>
          <w:b/>
          <w:sz w:val="36"/>
        </w:rPr>
        <w:t>[项目名称] 总结报告</w:t>
      </w:r>
    </w:p>
    <w:p>
      <w:pPr>
        <w:spacing w:after="160"/>
      </w:pPr>
      <w:r>
        <w:rPr>
          <w:b/>
          <w:sz w:val="28"/>
        </w:rPr>
        <w:t>一、项目基本信息</w:t>
      </w:r>
    </w:p>
    <w:p>
      <w:r>
        <w:rPr>
          <w:sz w:val="22"/>
        </w:rPr>
        <w:t>项目名称：____________________</w:t>
      </w:r>
    </w:p>
    <w:p>
      <w:r>
        <w:rPr>
          <w:sz w:val="22"/>
        </w:rPr>
        <w:t>项目周期：[开始日期] 至 [结束日期]</w:t>
      </w:r>
    </w:p>
    <w:p>
      <w:r>
        <w:rPr>
          <w:sz w:val="22"/>
        </w:rPr>
        <w:t>项目负责人：[姓名]</w:t>
      </w:r>
    </w:p>
    <w:p>
      <w:pPr>
        <w:spacing w:after="240"/>
      </w:pPr>
      <w:r>
        <w:rPr>
          <w:sz w:val="22"/>
        </w:rPr>
        <w:t>参与人员：[姓名1、姓名2...]</w:t>
      </w:r>
    </w:p>
    <w:p>
      <w:pPr>
        <w:spacing w:after="160"/>
      </w:pPr>
      <w:r>
        <w:rPr>
          <w:b/>
          <w:sz w:val="28"/>
        </w:rPr>
        <w:t>二、项目背景与目标</w:t>
      </w:r>
    </w:p>
    <w:p>
      <w:pPr>
        <w:spacing w:after="240"/>
      </w:pPr>
      <w:r>
        <w:rPr>
          <w:sz w:val="22"/>
        </w:rPr>
        <w:t>[项目立项的原因、要解决的核心问题、预期目标]</w:t>
      </w:r>
    </w:p>
    <w:p>
      <w:pPr>
        <w:spacing w:after="160"/>
      </w:pPr>
      <w:r>
        <w:rPr>
          <w:b/>
          <w:sz w:val="28"/>
        </w:rPr>
        <w:t>三、项目实施过程</w:t>
      </w:r>
    </w:p>
    <w:p>
      <w:pPr>
        <w:spacing w:after="80"/>
      </w:pPr>
      <w:r>
        <w:rPr>
          <w:b/>
          <w:sz w:val="24"/>
        </w:rPr>
        <w:t>3.1 前期准备</w:t>
      </w:r>
    </w:p>
    <w:p>
      <w:pPr>
        <w:spacing w:after="120"/>
      </w:pPr>
      <w:r>
        <w:rPr>
          <w:sz w:val="22"/>
        </w:rPr>
        <w:t>[方案设计、物资采购、人员组织等情况]</w:t>
      </w:r>
    </w:p>
    <w:p>
      <w:pPr>
        <w:spacing w:after="80"/>
      </w:pPr>
      <w:r>
        <w:rPr>
          <w:b/>
          <w:sz w:val="24"/>
        </w:rPr>
        <w:t>3.2 实施阶段</w:t>
      </w:r>
    </w:p>
    <w:p>
      <w:pPr>
        <w:spacing w:after="120"/>
      </w:pPr>
      <w:r>
        <w:rPr>
          <w:sz w:val="22"/>
        </w:rPr>
        <w:t>[分阶段描述实施过程、关键节点、遇到的问题及解决方法]</w:t>
      </w:r>
    </w:p>
    <w:p>
      <w:pPr>
        <w:spacing w:after="80"/>
      </w:pPr>
      <w:r>
        <w:rPr>
          <w:b/>
          <w:sz w:val="24"/>
        </w:rPr>
        <w:t>3.3 收尾阶段</w:t>
      </w:r>
    </w:p>
    <w:p>
      <w:pPr>
        <w:spacing w:after="240"/>
      </w:pPr>
      <w:r>
        <w:rPr>
          <w:sz w:val="22"/>
        </w:rPr>
        <w:t>[验收、结算、资料归档等情况]</w:t>
      </w:r>
    </w:p>
    <w:p>
      <w:pPr>
        <w:spacing w:after="160"/>
      </w:pPr>
      <w:r>
        <w:rPr>
          <w:b/>
          <w:sz w:val="28"/>
        </w:rPr>
        <w:t>四、项目成果</w:t>
      </w:r>
    </w:p>
    <w:p>
      <w:r>
        <w:rPr>
          <w:sz w:val="22"/>
        </w:rPr>
        <w:t>1. 完成情况：完成项目全部[XX]项内容，验收合格率[100]%。</w:t>
      </w:r>
    </w:p>
    <w:p>
      <w:r>
        <w:rPr>
          <w:sz w:val="22"/>
        </w:rPr>
        <w:t>2. 投资控制：预算[XX]万元，实际支出[XX]万元，节约/超支[XX]万元。</w:t>
      </w:r>
    </w:p>
    <w:p>
      <w:r>
        <w:rPr>
          <w:sz w:val="22"/>
        </w:rPr>
        <w:t>3. 工期控制：计划工期[XX]天，实际工期[XX]天。</w:t>
      </w:r>
    </w:p>
    <w:p>
      <w:pPr>
        <w:spacing w:after="240"/>
      </w:pPr>
      <w:r>
        <w:rPr>
          <w:sz w:val="22"/>
        </w:rPr>
        <w:t>4. 质量安全：安全事故[0]起，质量事故[0]起。</w:t>
      </w:r>
    </w:p>
    <w:p>
      <w:pPr>
        <w:spacing w:after="160"/>
      </w:pPr>
      <w:r>
        <w:rPr>
          <w:b/>
          <w:sz w:val="28"/>
        </w:rPr>
        <w:t>五、经验与教训</w:t>
      </w:r>
    </w:p>
    <w:p>
      <w:r>
        <w:rPr>
          <w:sz w:val="22"/>
        </w:rPr>
        <w:t>[项目实施过程中的经验总结、不足之处及改进建议]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