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after="160"/>
        <w:jc w:val="center"/>
      </w:pPr>
      <w:r>
        <w:rPr>
          <w:b/>
          <w:sz w:val="56"/>
        </w:rPr>
        <w:t>个人年度述职报告模板</w:t>
      </w:r>
    </w:p>
    <w:p>
      <w:pPr>
        <w:spacing w:after="0"/>
        <w:jc w:val="center"/>
      </w:pPr>
      <w:r>
        <w:rPr>
          <w:color w:val="666666"/>
          <w:sz w:val="28"/>
        </w:rPr>
        <w:t>适用岗位：技术管理 / 生产运行 / 安全管理</w:t>
      </w:r>
    </w:p>
    <w:p>
      <w:r>
        <w:br w:type="page"/>
      </w:r>
    </w:p>
    <w:p>
      <w:pPr>
        <w:spacing w:after="400"/>
        <w:jc w:val="center"/>
      </w:pPr>
      <w:r>
        <w:rPr>
          <w:b/>
          <w:sz w:val="36"/>
        </w:rPr>
        <w:t>2026年度个人述职报告</w:t>
      </w:r>
    </w:p>
    <w:p>
      <w:pPr>
        <w:spacing w:after="320"/>
        <w:jc w:val="center"/>
      </w:pPr>
      <w:r>
        <w:rPr>
          <w:sz w:val="22"/>
        </w:rPr>
        <w:t>述职人：[姓名]　　岗位：[岗位名称]　　日期：2026年12月</w:t>
      </w:r>
    </w:p>
    <w:p>
      <w:pPr>
        <w:spacing w:after="160"/>
      </w:pPr>
      <w:r>
        <w:rPr>
          <w:sz w:val="22"/>
        </w:rPr>
        <w:t>尊敬的领导：</w:t>
      </w:r>
    </w:p>
    <w:p>
      <w:pPr>
        <w:spacing w:after="240"/>
      </w:pPr>
      <w:r>
        <w:rPr>
          <w:sz w:val="22"/>
        </w:rPr>
        <w:t>根据公司年度考核工作安排，现将本人2026年度履职情况汇报如下：</w:t>
      </w:r>
    </w:p>
    <w:p>
      <w:pPr>
        <w:spacing w:after="160"/>
      </w:pPr>
      <w:r>
        <w:rPr>
          <w:b/>
          <w:sz w:val="28"/>
        </w:rPr>
        <w:t>一、岗位职责履行情况</w:t>
      </w:r>
    </w:p>
    <w:p>
      <w:r>
        <w:rPr>
          <w:sz w:val="22"/>
        </w:rPr>
        <w:t>1. 职责一：[岗位核心职责描述]</w:t>
      </w:r>
    </w:p>
    <w:p>
      <w:pPr>
        <w:spacing w:after="80"/>
      </w:pPr>
      <w:r>
        <w:rPr>
          <w:sz w:val="22"/>
        </w:rPr>
        <w:t xml:space="preserve">   完成情况：[具体工作内容及量化成果]</w:t>
      </w:r>
    </w:p>
    <w:p>
      <w:r>
        <w:rPr>
          <w:sz w:val="22"/>
        </w:rPr>
        <w:t>2. 职责二：[岗位核心职责描述]</w:t>
      </w:r>
    </w:p>
    <w:p>
      <w:pPr>
        <w:spacing w:after="80"/>
      </w:pPr>
      <w:r>
        <w:rPr>
          <w:sz w:val="22"/>
        </w:rPr>
        <w:t xml:space="preserve">   完成情况：[具体工作内容及量化成果]</w:t>
      </w:r>
    </w:p>
    <w:p>
      <w:r>
        <w:rPr>
          <w:sz w:val="22"/>
        </w:rPr>
        <w:t>3. 职责三：[岗位核心职责描述]</w:t>
      </w:r>
    </w:p>
    <w:p>
      <w:pPr>
        <w:spacing w:after="240"/>
      </w:pPr>
      <w:r>
        <w:rPr>
          <w:sz w:val="22"/>
        </w:rPr>
        <w:t xml:space="preserve">   完成情况：[具体工作内容及量化成果]</w:t>
      </w:r>
    </w:p>
    <w:p>
      <w:pPr>
        <w:spacing w:after="160"/>
      </w:pPr>
      <w:r>
        <w:rPr>
          <w:b/>
          <w:sz w:val="28"/>
        </w:rPr>
        <w:t>二、重点工作完成情况</w:t>
      </w:r>
    </w:p>
    <w:p>
      <w:pPr>
        <w:spacing w:after="120"/>
      </w:pPr>
      <w:r>
        <w:rPr>
          <w:color w:val="666666"/>
          <w:sz w:val="22"/>
        </w:rPr>
        <w:t>（按项目逐一阐述，包括项目背景、个人角色、完成情况、取得成效）</w:t>
      </w:r>
    </w:p>
    <w:p>
      <w:r>
        <w:rPr>
          <w:b/>
          <w:sz w:val="24"/>
        </w:rPr>
        <w:t>1. [项目名称]</w:t>
      </w:r>
    </w:p>
    <w:p>
      <w:r>
        <w:rPr>
          <w:sz w:val="22"/>
        </w:rPr>
        <w:t xml:space="preserve">   - 项目背景：[简述]</w:t>
      </w:r>
    </w:p>
    <w:p>
      <w:r>
        <w:rPr>
          <w:sz w:val="22"/>
        </w:rPr>
        <w:t xml:space="preserve">   - 个人职责：[你在项目中承担的角色]</w:t>
      </w:r>
    </w:p>
    <w:p>
      <w:r>
        <w:rPr>
          <w:sz w:val="22"/>
        </w:rPr>
        <w:t xml:space="preserve">   - 完成情况：[完成时间、完成质量]</w:t>
      </w:r>
    </w:p>
    <w:p>
      <w:pPr>
        <w:spacing w:after="160"/>
      </w:pPr>
      <w:r>
        <w:rPr>
          <w:sz w:val="22"/>
        </w:rPr>
        <w:t xml:space="preserve">   - 取得成效：[量化成果，如节约成本、提高效率等]</w:t>
      </w:r>
    </w:p>
    <w:p>
      <w:pPr>
        <w:spacing w:after="160"/>
      </w:pPr>
      <w:r>
        <w:rPr>
          <w:b/>
          <w:sz w:val="28"/>
        </w:rPr>
        <w:t>三、工作亮点与创新</w:t>
      </w:r>
    </w:p>
    <w:p>
      <w:r>
        <w:rPr>
          <w:sz w:val="22"/>
        </w:rPr>
        <w:t>1. [工作亮点一：如技术创新、管理创新等]</w:t>
      </w:r>
    </w:p>
    <w:p>
      <w:r>
        <w:rPr>
          <w:sz w:val="22"/>
        </w:rPr>
        <w:t>2. [工作亮点二：如获得荣誉、表彰等]</w:t>
      </w:r>
    </w:p>
    <w:p>
      <w:pPr>
        <w:spacing w:after="240"/>
      </w:pPr>
      <w:r>
        <w:rPr>
          <w:sz w:val="22"/>
        </w:rPr>
        <w:t>3. [工作亮点三：如发表论文、申请专利等]</w:t>
      </w:r>
    </w:p>
    <w:p>
      <w:pPr>
        <w:spacing w:after="160"/>
      </w:pPr>
      <w:r>
        <w:rPr>
          <w:b/>
          <w:sz w:val="28"/>
        </w:rPr>
        <w:t>四、自我评价</w:t>
      </w:r>
    </w:p>
    <w:p>
      <w:pPr>
        <w:spacing w:after="240"/>
      </w:pPr>
      <w:r>
        <w:rPr>
          <w:sz w:val="22"/>
        </w:rPr>
        <w:t>（从工作态度、能力提升、团队协作等方面进行自我评价，同时指出需要改进的地方）</w:t>
      </w:r>
    </w:p>
    <w:p>
      <w:pPr>
        <w:spacing w:after="160"/>
      </w:pPr>
      <w:r>
        <w:rPr>
          <w:b/>
          <w:sz w:val="28"/>
        </w:rPr>
        <w:t>五、2027年工作计划与目标</w:t>
      </w:r>
    </w:p>
    <w:p>
      <w:r>
        <w:rPr>
          <w:sz w:val="22"/>
        </w:rPr>
        <w:t>1. [目标一]</w:t>
      </w:r>
    </w:p>
    <w:p>
      <w:r>
        <w:rPr>
          <w:sz w:val="22"/>
        </w:rPr>
        <w:t>2. [目标二]</w:t>
      </w:r>
    </w:p>
    <w:p>
      <w:pPr>
        <w:spacing w:after="240"/>
      </w:pPr>
      <w:r>
        <w:rPr>
          <w:sz w:val="22"/>
        </w:rPr>
        <w:t>3. [目标三]</w:t>
      </w:r>
    </w:p>
    <w:p>
      <w:pPr>
        <w:spacing w:after="160"/>
      </w:pPr>
      <w:r>
        <w:rPr>
          <w:b/>
          <w:sz w:val="28"/>
        </w:rPr>
        <w:t>六、对公司发展的建议</w:t>
      </w:r>
    </w:p>
    <w:p>
      <w:r>
        <w:rPr>
          <w:sz w:val="22"/>
        </w:rPr>
        <w:t>[合理化建议]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