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>
      <w:pPr>
        <w:spacing w:after="160"/>
        <w:jc w:val="center"/>
      </w:pPr>
      <w:r>
        <w:rPr>
          <w:b/>
          <w:sz w:val="56"/>
        </w:rPr>
        <w:t>半年工作总结模板</w:t>
      </w:r>
    </w:p>
    <w:p>
      <w:pPr>
        <w:spacing w:after="0"/>
        <w:jc w:val="center"/>
      </w:pPr>
      <w:r>
        <w:rPr>
          <w:color w:val="666666"/>
          <w:sz w:val="28"/>
        </w:rPr>
        <w:t>适用岗位：生产管理 / 技术工程师 / 安全管理</w:t>
      </w:r>
    </w:p>
    <w:p>
      <w:r>
        <w:br w:type="page"/>
      </w:r>
    </w:p>
    <w:p>
      <w:pPr>
        <w:spacing w:after="400"/>
        <w:jc w:val="center"/>
      </w:pPr>
      <w:r>
        <w:rPr>
          <w:b/>
          <w:sz w:val="36"/>
        </w:rPr>
        <w:t>2026年上半年工作总结</w:t>
      </w:r>
    </w:p>
    <w:p>
      <w:pPr>
        <w:spacing w:after="160"/>
      </w:pPr>
      <w:r>
        <w:rPr>
          <w:b/>
          <w:sz w:val="28"/>
        </w:rPr>
        <w:t>一、上半年工作完成情况</w:t>
      </w:r>
    </w:p>
    <w:p>
      <w:pPr>
        <w:spacing w:after="120"/>
      </w:pPr>
      <w:r>
        <w:rPr>
          <w:b/>
          <w:sz w:val="24"/>
        </w:rPr>
        <w:t>（一）主要指标完成情况</w:t>
      </w:r>
    </w:p>
    <w:p>
      <w:r>
        <w:rPr>
          <w:sz w:val="22"/>
        </w:rPr>
        <w:t>1. 产量/工作量指标：完成[XX]，完成年度计划的[XX]%。</w:t>
      </w:r>
    </w:p>
    <w:p>
      <w:r>
        <w:rPr>
          <w:sz w:val="22"/>
        </w:rPr>
        <w:t>2. 安全指标：发生安全事故[0]起，安全培训覆盖率[100]%。</w:t>
      </w:r>
    </w:p>
    <w:p>
      <w:pPr>
        <w:spacing w:after="160"/>
      </w:pPr>
      <w:r>
        <w:rPr>
          <w:sz w:val="22"/>
        </w:rPr>
        <w:t>3. 质量指标：产品/工作合格率[XX]%，客户满意度[XX]%。</w:t>
      </w:r>
    </w:p>
    <w:p>
      <w:pPr>
        <w:spacing w:after="120"/>
      </w:pPr>
      <w:r>
        <w:rPr>
          <w:b/>
          <w:sz w:val="24"/>
        </w:rPr>
        <w:t>（二）重点工作推进情况</w:t>
      </w:r>
    </w:p>
    <w:p>
      <w:r>
        <w:rPr>
          <w:sz w:val="22"/>
        </w:rPr>
        <w:t>1. [工作项目一]：已完成[XX%]，预计[X月]完成。</w:t>
      </w:r>
    </w:p>
    <w:p>
      <w:r>
        <w:rPr>
          <w:sz w:val="22"/>
        </w:rPr>
        <w:t>2. [工作项目二]：已完成[XX%]，预计[X月]完成。</w:t>
      </w:r>
    </w:p>
    <w:p>
      <w:pPr>
        <w:spacing w:after="240"/>
      </w:pPr>
      <w:r>
        <w:rPr>
          <w:sz w:val="22"/>
        </w:rPr>
        <w:t>3. [工作项目三]：因[原因]进度滞后，预计延至[X月]完成。</w:t>
      </w:r>
    </w:p>
    <w:p>
      <w:pPr>
        <w:spacing w:after="160"/>
      </w:pPr>
      <w:r>
        <w:rPr>
          <w:b/>
          <w:sz w:val="28"/>
        </w:rPr>
        <w:t>二、存在问题和不足</w:t>
      </w:r>
    </w:p>
    <w:p>
      <w:r>
        <w:rPr>
          <w:sz w:val="22"/>
        </w:rPr>
        <w:t>1. [问题一及原因分析]</w:t>
      </w:r>
    </w:p>
    <w:p>
      <w:pPr>
        <w:spacing w:after="240"/>
      </w:pPr>
      <w:r>
        <w:rPr>
          <w:sz w:val="22"/>
        </w:rPr>
        <w:t>2. [问题二及原因分析]</w:t>
      </w:r>
    </w:p>
    <w:p>
      <w:pPr>
        <w:spacing w:after="160"/>
      </w:pPr>
      <w:r>
        <w:rPr>
          <w:b/>
          <w:sz w:val="28"/>
        </w:rPr>
        <w:t>三、下半年工作安排</w:t>
      </w:r>
    </w:p>
    <w:p>
      <w:r>
        <w:rPr>
          <w:sz w:val="22"/>
        </w:rPr>
        <w:t>1. 重点目标：[描述下半年核心目标]</w:t>
      </w:r>
    </w:p>
    <w:p>
      <w:r>
        <w:rPr>
          <w:sz w:val="22"/>
        </w:rPr>
        <w:t>2. 保障措施：[描述具体措施]</w:t>
      </w:r>
    </w:p>
    <w:p>
      <w:r>
        <w:rPr>
          <w:sz w:val="22"/>
        </w:rPr>
        <w:t>3. 需要协调解决的问题：[列出需要上级或其他部门支持的事项]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