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after="160"/>
        <w:jc w:val="center"/>
      </w:pPr>
      <w:r>
        <w:rPr>
          <w:b/>
          <w:sz w:val="56"/>
        </w:rPr>
        <w:t>年度工作总结模板</w:t>
      </w:r>
    </w:p>
    <w:p>
      <w:pPr>
        <w:spacing w:after="0"/>
        <w:jc w:val="center"/>
      </w:pPr>
      <w:r>
        <w:rPr>
          <w:color w:val="666666"/>
          <w:sz w:val="28"/>
        </w:rPr>
        <w:t>适用岗位：生产管理 / 技术工程师 / 安全管理</w:t>
      </w:r>
    </w:p>
    <w:p>
      <w:r>
        <w:br w:type="page"/>
      </w:r>
    </w:p>
    <w:p>
      <w:pPr>
        <w:spacing w:after="400"/>
        <w:jc w:val="center"/>
      </w:pPr>
      <w:r>
        <w:rPr>
          <w:b/>
          <w:sz w:val="36"/>
        </w:rPr>
        <w:t>2026年度工作总结</w:t>
      </w:r>
    </w:p>
    <w:p>
      <w:pPr>
        <w:spacing w:after="160"/>
      </w:pPr>
      <w:r>
        <w:rPr>
          <w:b/>
          <w:sz w:val="28"/>
        </w:rPr>
        <w:t>一、年度工作概况</w:t>
      </w:r>
    </w:p>
    <w:p>
      <w:pPr>
        <w:spacing w:after="120"/>
      </w:pPr>
      <w:r>
        <w:rPr>
          <w:sz w:val="22"/>
        </w:rPr>
        <w:t>2026年，在部门领导的正确指导下，围绕年度工作目标，主要完成了以下工作：</w:t>
      </w:r>
    </w:p>
    <w:p>
      <w:r>
        <w:rPr>
          <w:sz w:val="22"/>
        </w:rPr>
        <w:t>1. 生产运行方面：全年共完成[产量/任务指标]，完成年度计划的[XX]%，同比[增长/下降][XX]%。</w:t>
      </w:r>
    </w:p>
    <w:p>
      <w:r>
        <w:rPr>
          <w:sz w:val="22"/>
        </w:rPr>
        <w:t>2. 安全管理方面：组织安全检查[XX]次，发现并整改隐患[XX]项，全年安全生产[XX]天。</w:t>
      </w:r>
    </w:p>
    <w:p>
      <w:pPr>
        <w:spacing w:after="240"/>
      </w:pPr>
      <w:r>
        <w:rPr>
          <w:sz w:val="22"/>
        </w:rPr>
        <w:t>3. 设备管理方面：完成设备大修[XX]项，设备完好率[XX]%，关键设备故障率[XX]%。</w:t>
      </w:r>
    </w:p>
    <w:p>
      <w:pPr>
        <w:spacing w:after="160"/>
      </w:pPr>
      <w:r>
        <w:rPr>
          <w:b/>
          <w:sz w:val="28"/>
        </w:rPr>
        <w:t>二、重点工作完成情况</w:t>
      </w:r>
    </w:p>
    <w:p>
      <w:pPr>
        <w:spacing w:after="80"/>
      </w:pPr>
      <w:r>
        <w:rPr>
          <w:b/>
          <w:sz w:val="24"/>
        </w:rPr>
        <w:t>2.1 [重点工作项目一]</w:t>
      </w:r>
    </w:p>
    <w:p>
      <w:r>
        <w:rPr>
          <w:sz w:val="22"/>
        </w:rPr>
        <w:t>项目背景：[简要描述项目背景和目的]</w:t>
      </w:r>
    </w:p>
    <w:p>
      <w:r>
        <w:rPr>
          <w:sz w:val="22"/>
        </w:rPr>
        <w:t>主要工作：[列明具体工作内容]</w:t>
      </w:r>
    </w:p>
    <w:p>
      <w:pPr>
        <w:spacing w:after="160"/>
      </w:pPr>
      <w:r>
        <w:rPr>
          <w:sz w:val="22"/>
        </w:rPr>
        <w:t>取得成效：[量化成果，如节约成本XX万元、效率提升XX%等]</w:t>
      </w:r>
    </w:p>
    <w:p>
      <w:pPr>
        <w:spacing w:after="80"/>
      </w:pPr>
      <w:r>
        <w:rPr>
          <w:b/>
          <w:sz w:val="24"/>
        </w:rPr>
        <w:t>2.2 [重点工作项目二]</w:t>
      </w:r>
    </w:p>
    <w:p>
      <w:r>
        <w:rPr>
          <w:sz w:val="22"/>
        </w:rPr>
        <w:t>项目背景：[简要描述]</w:t>
      </w:r>
    </w:p>
    <w:p>
      <w:r>
        <w:rPr>
          <w:sz w:val="22"/>
        </w:rPr>
        <w:t>主要工作：[列明具体工作内容]</w:t>
      </w:r>
    </w:p>
    <w:p>
      <w:pPr>
        <w:spacing w:after="240"/>
      </w:pPr>
      <w:r>
        <w:rPr>
          <w:sz w:val="22"/>
        </w:rPr>
        <w:t>取得成效：[量化成果]</w:t>
      </w:r>
    </w:p>
    <w:p>
      <w:pPr>
        <w:spacing w:after="160"/>
      </w:pPr>
      <w:r>
        <w:rPr>
          <w:b/>
          <w:sz w:val="28"/>
        </w:rPr>
        <w:t>三、工作中存在的不足</w:t>
      </w:r>
    </w:p>
    <w:p>
      <w:r>
        <w:rPr>
          <w:sz w:val="22"/>
        </w:rPr>
        <w:t>1. [不足一：如某项工作进度滞后及原因分析]</w:t>
      </w:r>
    </w:p>
    <w:p>
      <w:r>
        <w:rPr>
          <w:sz w:val="22"/>
        </w:rPr>
        <w:t>2. [不足二：如技能短板或管理漏洞]</w:t>
      </w:r>
    </w:p>
    <w:p>
      <w:pPr>
        <w:spacing w:after="240"/>
      </w:pPr>
      <w:r>
        <w:rPr>
          <w:sz w:val="22"/>
        </w:rPr>
        <w:t>3. [不足三：如沟通协调方面的问题]</w:t>
      </w:r>
    </w:p>
    <w:p>
      <w:pPr>
        <w:spacing w:after="160"/>
      </w:pPr>
      <w:r>
        <w:rPr>
          <w:b/>
          <w:sz w:val="28"/>
        </w:rPr>
        <w:t>四、2027年工作计划</w:t>
      </w:r>
    </w:p>
    <w:p>
      <w:r>
        <w:rPr>
          <w:sz w:val="22"/>
        </w:rPr>
        <w:t>1. 工作目标：[写明2027年的核心工作目标]</w:t>
      </w:r>
    </w:p>
    <w:p>
      <w:r>
        <w:rPr>
          <w:sz w:val="22"/>
        </w:rPr>
        <w:t>2. 重点举措：</w:t>
      </w:r>
    </w:p>
    <w:p>
      <w:r>
        <w:rPr>
          <w:sz w:val="22"/>
        </w:rPr>
        <w:t xml:space="preserve">  （1）[具体举措一]</w:t>
      </w:r>
    </w:p>
    <w:p>
      <w:r>
        <w:rPr>
          <w:sz w:val="22"/>
        </w:rPr>
        <w:t xml:space="preserve">  （2）[具体举措二]</w:t>
      </w:r>
    </w:p>
    <w:p>
      <w:pPr>
        <w:spacing w:after="240"/>
      </w:pPr>
      <w:r>
        <w:rPr>
          <w:sz w:val="22"/>
        </w:rPr>
        <w:t xml:space="preserve">  （3）[具体举措三]</w:t>
      </w:r>
    </w:p>
    <w:p>
      <w:pPr>
        <w:spacing w:after="160"/>
      </w:pPr>
      <w:r>
        <w:rPr>
          <w:b/>
          <w:sz w:val="28"/>
        </w:rPr>
        <w:t>五、个人成长与建议</w:t>
      </w:r>
    </w:p>
    <w:p>
      <w:r>
        <w:rPr>
          <w:sz w:val="22"/>
        </w:rPr>
        <w:t>1. 技能提升：[今年学习了什么、取得了什么证书]</w:t>
      </w:r>
    </w:p>
    <w:p>
      <w:r>
        <w:rPr>
          <w:sz w:val="22"/>
        </w:rPr>
        <w:t>2. 对公司/部门的建议：[合理化建议]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